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Fassde EW / Feuerwehr </w:t>
            </w:r>
          </w:p>
          <w:p>
            <w:pPr>
              <w:spacing w:before="0" w:after="0"/>
            </w:pPr>
            <w:r>
              <w:t>DG - 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8362762" name="5c4428a0-0897-11f0-abb6-958cee520c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4963013" name="5c4428a0-0897-11f0-abb6-958cee520c4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6420488" name="6f8a1690-0897-11f0-ae5f-e1a77c3b83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2121350" name="6f8a1690-0897-11f0-ae5f-e1a77c3b834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EW Aadorf Schulstrasse 3, 8355 Aadorf</w:t>
          </w:r>
        </w:p>
        <w:p>
          <w:pPr>
            <w:spacing w:before="0" w:after="0"/>
          </w:pPr>
          <w:r>
            <w:t>219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